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Segoe Script" w:hAnsi="Segoe Script" w:cs="Segoe Script"/>
          <w:b/>
          <w:bCs/>
          <w:color w:val="C0504D" w:themeColor="accent2"/>
          <w:sz w:val="96"/>
          <w:szCs w:val="96"/>
          <w14:textFill>
            <w14:solidFill>
              <w14:schemeClr w14:val="accent2"/>
            </w14:solidFill>
          </w14:textFill>
        </w:rPr>
      </w:pPr>
      <w:r>
        <w:rPr>
          <w:rFonts w:hint="default" w:ascii="Segoe Script" w:hAnsi="Segoe Script" w:cs="Segoe Script"/>
          <w:b/>
          <w:bCs/>
          <w:color w:val="C0504D" w:themeColor="accent2"/>
          <w:sz w:val="96"/>
          <w:szCs w:val="96"/>
          <w:lang w:val="id-ID"/>
          <w14:textFill>
            <w14:solidFill>
              <w14:schemeClr w14:val="accent2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40640</wp:posOffset>
                </wp:positionH>
                <wp:positionV relativeFrom="paragraph">
                  <wp:posOffset>-911860</wp:posOffset>
                </wp:positionV>
                <wp:extent cx="10007600" cy="9550400"/>
                <wp:effectExtent l="0" t="0" r="0" b="0"/>
                <wp:wrapNone/>
                <wp:docPr id="8" name="Flowchart: Documen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7600" cy="9550400"/>
                        </a:xfrm>
                        <a:prstGeom prst="flowChartDocument">
                          <a:avLst/>
                        </a:prstGeom>
                        <a:blipFill dpi="0" rotWithShape="1">
                          <a:blip r:embed="rId5">
                            <a:alphaModFix amt="31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3.2pt;margin-top:-71.8pt;height:752pt;width:788pt;mso-position-horizontal-relative:page;z-index:-251657216;v-text-anchor:middle;mso-width-relative:page;mso-height-relative:page;" filled="t" stroked="f" coordsize="21600,21600" o:gfxdata="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">
                <v:fill type="frame" on="t" opacity="20316f" focussize="0,0" recolor="t" rotate="t" r:id="rId5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Segoe Script" w:hAnsi="Segoe Script" w:cs="Segoe Script"/>
          <w:b/>
          <w:bCs/>
          <w:color w:val="C0504D" w:themeColor="accent2"/>
          <w:sz w:val="96"/>
          <w:szCs w:val="96"/>
          <w:lang w:val="id-ID"/>
          <w14:textFill>
            <w14:solidFill>
              <w14:schemeClr w14:val="accent2"/>
            </w14:solidFill>
          </w14:textFill>
        </w:rPr>
        <w:t>Daily Ckecklist</w:t>
      </w:r>
    </w:p>
    <w:p>
      <w:pPr>
        <w:pStyle w:val="3"/>
        <w:rPr>
          <w:color w:val="948A54" w:themeColor="background2" w:themeShade="80"/>
        </w:rPr>
      </w:pPr>
      <w:sdt>
        <w:sdtPr>
          <w:rPr>
            <w:color w:val="948A54" w:themeColor="background2" w:themeShade="80"/>
          </w:r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Start date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through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auto"/>
            </w:rP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single" w:color="4F81BD" w:themeColor="accent1" w:sz="4" w:space="0"/>
          <w:insideV w:val="single" w:color="4F81BD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8"/>
        <w:gridCol w:w="1604"/>
        <w:gridCol w:w="1427"/>
        <w:gridCol w:w="1427"/>
        <w:gridCol w:w="1427"/>
        <w:gridCol w:w="1427"/>
      </w:tblGrid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638" w:type="dxa"/>
            <w:shd w:val="clear" w:color="auto" w:fill="C00000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604" w:type="dxa"/>
                <w:shd w:val="clear" w:color="auto" w:fill="C00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C00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C00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C00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shd w:val="clear" w:color="auto" w:fill="C00000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4F81BD" w:themeColor="accent1" w:sz="4" w:space="0"/>
            <w:left w:val="single" w:color="4F81BD" w:themeColor="accent1" w:sz="4" w:space="0"/>
            <w:bottom w:val="single" w:color="4F81BD" w:themeColor="accent1" w:sz="4" w:space="0"/>
            <w:right w:val="single" w:color="4F81BD" w:themeColor="accent1" w:sz="4" w:space="0"/>
            <w:insideH w:val="single" w:color="4F81BD" w:themeColor="accent1" w:sz="4" w:space="0"/>
            <w:insideV w:val="single" w:color="4F81BD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</w:tbl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Edwardian Script ITC">
    <w:panose1 w:val="030303020407070D0804"/>
    <w:charset w:val="00"/>
    <w:family w:val="script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1421C"/>
    <w:rsid w:val="00024310"/>
    <w:rsid w:val="000444B2"/>
    <w:rsid w:val="00065416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082B"/>
    <w:rsid w:val="002642C8"/>
    <w:rsid w:val="00273896"/>
    <w:rsid w:val="00284972"/>
    <w:rsid w:val="002B2A15"/>
    <w:rsid w:val="002B5C70"/>
    <w:rsid w:val="002D2AEE"/>
    <w:rsid w:val="002F1562"/>
    <w:rsid w:val="0034428D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816DB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0969"/>
    <w:rsid w:val="00AF11CE"/>
    <w:rsid w:val="00B01FF4"/>
    <w:rsid w:val="00B05F9B"/>
    <w:rsid w:val="00B15AF0"/>
    <w:rsid w:val="00B5551A"/>
    <w:rsid w:val="00B72870"/>
    <w:rsid w:val="00B81E86"/>
    <w:rsid w:val="00B9134B"/>
    <w:rsid w:val="00B91B5D"/>
    <w:rsid w:val="00BA312D"/>
    <w:rsid w:val="00BB4009"/>
    <w:rsid w:val="00BC4B85"/>
    <w:rsid w:val="00BC5E05"/>
    <w:rsid w:val="00C136D7"/>
    <w:rsid w:val="00C41E4F"/>
    <w:rsid w:val="00C57941"/>
    <w:rsid w:val="00CA10DC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  <w:rsid w:val="013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qFormat="1"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semiHidden="0" w:name="Signature"/>
    <w:lsdException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qFormat="1"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qFormat="1"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qFormat="1" w:uiPriority="71" w:name="Colorful Shading Accent 6"/>
    <w:lsdException w:uiPriority="72" w:name="Colorful List Accent 6"/>
    <w:lsdException w:qFormat="1"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uiPriority w:val="1"/>
  </w:style>
  <w:style w:type="table" w:default="1" w:styleId="10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qFormat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qFormat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qFormat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uiPriority w:val="99"/>
  </w:style>
  <w:style w:type="paragraph" w:styleId="26">
    <w:name w:val="Document Map"/>
    <w:basedOn w:val="1"/>
    <w:link w:val="268"/>
    <w:semiHidden/>
    <w:unhideWhenUsed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qFormat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uiPriority w:val="99"/>
  </w:style>
  <w:style w:type="paragraph" w:styleId="73">
    <w:name w:val="Signature"/>
    <w:basedOn w:val="1"/>
    <w:link w:val="247"/>
    <w:unhideWhenUsed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uiPriority w:val="99"/>
    <w:rPr>
      <w:vertAlign w:val="superscript"/>
    </w:rPr>
  </w:style>
  <w:style w:type="character" w:styleId="89">
    <w:name w:val="FollowedHyperlink"/>
    <w:basedOn w:val="86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uiPriority w:val="99"/>
    <w:rPr>
      <w:vertAlign w:val="superscript"/>
    </w:rPr>
  </w:style>
  <w:style w:type="character" w:styleId="91">
    <w:name w:val="HTML Acronym"/>
    <w:basedOn w:val="86"/>
    <w:semiHidden/>
    <w:unhideWhenUsed/>
    <w:uiPriority w:val="99"/>
  </w:style>
  <w:style w:type="character" w:styleId="92">
    <w:name w:val="HTML Cite"/>
    <w:basedOn w:val="86"/>
    <w:semiHidden/>
    <w:unhideWhenUsed/>
    <w:uiPriority w:val="99"/>
    <w:rPr>
      <w:i/>
      <w:iCs/>
    </w:rPr>
  </w:style>
  <w:style w:type="character" w:styleId="93">
    <w:name w:val="HTML Code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uiPriority w:val="99"/>
    <w:rPr>
      <w:i/>
      <w:iCs/>
    </w:rPr>
  </w:style>
  <w:style w:type="character" w:styleId="95">
    <w:name w:val="HTML Keyboard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uiPriority w:val="99"/>
    <w:rPr>
      <w:i/>
      <w:iCs/>
    </w:rPr>
  </w:style>
  <w:style w:type="character" w:styleId="99">
    <w:name w:val="Hyperlink"/>
    <w:basedOn w:val="86"/>
    <w:semiHidden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uiPriority w:val="99"/>
  </w:style>
  <w:style w:type="character" w:styleId="101">
    <w:name w:val="page number"/>
    <w:basedOn w:val="86"/>
    <w:semiHidden/>
    <w:unhideWhenUsed/>
    <w:uiPriority w:val="99"/>
  </w:style>
  <w:style w:type="table" w:styleId="103">
    <w:name w:val="Table 3D effects 1"/>
    <w:basedOn w:val="102"/>
    <w:semiHidden/>
    <w:unhideWhenUsed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uiPriority w:val="99"/>
  </w:style>
  <w:style w:type="character" w:customStyle="1" w:styleId="252">
    <w:name w:val="Footer Char"/>
    <w:basedOn w:val="86"/>
    <w:link w:val="31"/>
    <w:uiPriority w:val="99"/>
  </w:style>
  <w:style w:type="character" w:styleId="253">
    <w:name w:val="Placeholder Text"/>
    <w:basedOn w:val="86"/>
    <w:semiHidden/>
    <w:qFormat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uiPriority w:val="37"/>
  </w:style>
  <w:style w:type="character" w:customStyle="1" w:styleId="256">
    <w:name w:val="Body Text Char"/>
    <w:basedOn w:val="86"/>
    <w:link w:val="13"/>
    <w:semiHidden/>
    <w:uiPriority w:val="99"/>
  </w:style>
  <w:style w:type="character" w:customStyle="1" w:styleId="257">
    <w:name w:val="Body Text 2 Char"/>
    <w:basedOn w:val="86"/>
    <w:link w:val="14"/>
    <w:semiHidden/>
    <w:uiPriority w:val="99"/>
  </w:style>
  <w:style w:type="character" w:customStyle="1" w:styleId="258">
    <w:name w:val="Body Text 3 Char"/>
    <w:basedOn w:val="86"/>
    <w:link w:val="15"/>
    <w:semiHidden/>
    <w:qFormat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uiPriority w:val="99"/>
  </w:style>
  <w:style w:type="character" w:customStyle="1" w:styleId="260">
    <w:name w:val="Body Text Indent Char"/>
    <w:basedOn w:val="86"/>
    <w:link w:val="17"/>
    <w:semiHidden/>
    <w:uiPriority w:val="99"/>
  </w:style>
  <w:style w:type="character" w:customStyle="1" w:styleId="261">
    <w:name w:val="Body Text First Indent 2 Char"/>
    <w:basedOn w:val="260"/>
    <w:link w:val="18"/>
    <w:semiHidden/>
    <w:uiPriority w:val="99"/>
  </w:style>
  <w:style w:type="character" w:customStyle="1" w:styleId="262">
    <w:name w:val="Body Text Indent 2 Char"/>
    <w:basedOn w:val="86"/>
    <w:link w:val="19"/>
    <w:semiHidden/>
    <w:uiPriority w:val="99"/>
  </w:style>
  <w:style w:type="character" w:customStyle="1" w:styleId="263">
    <w:name w:val="Body Text Indent 3 Char"/>
    <w:basedOn w:val="86"/>
    <w:link w:val="20"/>
    <w:semiHidden/>
    <w:uiPriority w:val="99"/>
    <w:rPr>
      <w:szCs w:val="16"/>
    </w:rPr>
  </w:style>
  <w:style w:type="character" w:customStyle="1" w:styleId="264">
    <w:name w:val="Closing Char"/>
    <w:basedOn w:val="86"/>
    <w:link w:val="22"/>
    <w:semiHidden/>
    <w:uiPriority w:val="99"/>
  </w:style>
  <w:style w:type="character" w:customStyle="1" w:styleId="265">
    <w:name w:val="Comment Text Char"/>
    <w:basedOn w:val="86"/>
    <w:link w:val="23"/>
    <w:semiHidden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uiPriority w:val="99"/>
  </w:style>
  <w:style w:type="character" w:customStyle="1" w:styleId="268">
    <w:name w:val="Document Map Char"/>
    <w:basedOn w:val="86"/>
    <w:link w:val="26"/>
    <w:semiHidden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uiPriority w:val="99"/>
  </w:style>
  <w:style w:type="character" w:customStyle="1" w:styleId="270">
    <w:name w:val="Endnote Text Char"/>
    <w:basedOn w:val="86"/>
    <w:link w:val="28"/>
    <w:semiHidden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uiPriority w:val="99"/>
    <w:rPr>
      <w:szCs w:val="20"/>
    </w:rPr>
  </w:style>
  <w:style w:type="table" w:customStyle="1" w:styleId="272">
    <w:name w:val="Grid Table 1 Light"/>
    <w:basedOn w:val="102"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uiPriority w:val="99"/>
  </w:style>
  <w:style w:type="table" w:customStyle="1" w:styleId="383">
    <w:name w:val="Plain Table 1"/>
    <w:basedOn w:val="102"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uiPriority w:val="99"/>
  </w:style>
  <w:style w:type="character" w:customStyle="1" w:styleId="390">
    <w:name w:val="Smart Hyperlink"/>
    <w:basedOn w:val="86"/>
    <w:semiHidden/>
    <w:unhideWhenUsed/>
    <w:uiPriority w:val="99"/>
    <w:rPr>
      <w:u w:val="dotted"/>
    </w:rPr>
  </w:style>
  <w:style w:type="table" w:customStyle="1" w:styleId="391">
    <w:name w:val="Grid Table Light"/>
    <w:basedOn w:val="102"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82A"/>
    <w:rsid w:val="0069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1</Pages>
  <Words>26</Words>
  <Characters>151</Characters>
  <Lines>1</Lines>
  <Paragraphs>1</Paragraphs>
  <TotalTime>5</TotalTime>
  <ScaleCrop>false</ScaleCrop>
  <LinksUpToDate>false</LinksUpToDate>
  <CharactersWithSpaces>176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2020-07-01T07:46:00Z</dcterms:created>
  <dc:creator>Toshiba</dc:creator>
  <cp:lastModifiedBy>Maya</cp:lastModifiedBy>
  <dcterms:modified xsi:type="dcterms:W3CDTF">2020-07-30T06:38:16Z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1033-11.2.0.9453</vt:lpwstr>
  </property>
</Properties>
</file>